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chulhausstrasse 1, 8835 Feusisberg</w:t>
          </w:r>
        </w:p>
        <w:p>
          <w:pPr>
            <w:spacing w:before="0" w:after="0"/>
          </w:pPr>
          <w:r>
            <w:t>2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